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9144036" name="019eefc6-fa04-761c-bd5d-d55d3c1450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3080925" name="019eefc6-fa04-761c-bd5d-d55d3c1450d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2883646" name="019eefc8-5c4d-7d1b-813a-7fd9343fea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0774167" name="019eefc8-5c4d-7d1b-813a-7fd9343fead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7006992" name="019eefc7-9e3c-7d52-818a-baa9aa9611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2209028" name="019eefc7-9e3c-7d52-818a-baa9aa9611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60140996" name="019eefc8-bfd9-76ca-abd7-657a1fadf6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0355804" name="019eefc8-bfd9-76ca-abd7-657a1fadf63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4509040" name="019eefc9-4140-77d0-b47c-5c4901eba2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6669376" name="019eefc9-4140-77d0-b47c-5c4901eba2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3639489" name="019eefcb-5121-7e20-80f7-337701595f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6979854" name="019eefcb-5121-7e20-80f7-337701595f4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Treppenhaus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7585524" name="019eefc9-fabf-739e-9067-b0bd8ec899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340874" name="019eefc9-fabf-739e-9067-b0bd8ec899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schwarz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6695184" name="019eefcb-f07d-75e9-8cb8-21aa00c162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67760" name="019eefcb-f07d-75e9-8cb8-21aa00c1627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Kochherd </w:t>
            </w:r>
          </w:p>
        </w:tc>
        <w:tc>
          <w:p>
            <w:pPr>
              <w:spacing w:before="0" w:after="0" w:line="240" w:lineRule="auto"/>
            </w:pPr>
            <w:r>
              <w:t>Kochherd 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099801" name="019eefcc-97ed-7a3d-958d-98072dc3e4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1029025" name="019eefcc-97ed-7a3d-958d-98072dc3e48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Haselstrasse 37, 8335 Hittnau</w:t>
          </w:r>
        </w:p>
        <w:p>
          <w:pPr>
            <w:spacing w:before="0" w:after="0"/>
          </w:pPr>
          <w:r>
            <w:t>1009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